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661D1975" w14:textId="77777777" w:rsidR="00913A2E" w:rsidRPr="00F94401" w:rsidRDefault="00913A2E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BA1E562" w14:textId="77777777" w:rsidR="00913A2E" w:rsidRPr="00F94401" w:rsidRDefault="00913A2E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22CE21B2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FD51E6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3656EE" w:rsidRPr="00F94401" w14:paraId="0E343963" w14:textId="77777777" w:rsidTr="007E5562">
        <w:trPr>
          <w:trHeight w:val="851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38FC98F" w14:textId="5CA5091B" w:rsidR="003656EE" w:rsidRPr="00F94401" w:rsidRDefault="003656EE" w:rsidP="00F84122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nr 1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2E4F428F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Pr="00B575AD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75AD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38166B0A" w14:textId="4E9C8A8C" w:rsidR="0014290E" w:rsidRPr="00457A34" w:rsidRDefault="0014290E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455FE" w:rsidRPr="00F94401" w14:paraId="26360A00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70C62C" w14:textId="700849C2" w:rsidR="007455FE" w:rsidRPr="00F94401" w:rsidRDefault="007455FE" w:rsidP="007455FE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6F6BD1" w14:textId="01F42E1C" w:rsidR="007455FE" w:rsidRPr="00F94401" w:rsidRDefault="007455FE" w:rsidP="007455FE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99A8D7" w14:textId="77777777" w:rsidR="007455FE" w:rsidRPr="00F94401" w:rsidRDefault="007455FE" w:rsidP="007455F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C87DEA2" w14:textId="14EEEA38" w:rsidR="007455FE" w:rsidRPr="00F94401" w:rsidRDefault="007455FE" w:rsidP="007455F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9C33F9" w14:textId="6F47287E" w:rsidR="007455FE" w:rsidRPr="006E5DE4" w:rsidRDefault="00326E83" w:rsidP="007455FE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="007455FE" w:rsidRPr="002467AB">
              <w:rPr>
                <w:rFonts w:ascii="Calibri" w:hAnsi="Calibri" w:cs="Calibri"/>
                <w:sz w:val="20"/>
                <w:szCs w:val="20"/>
              </w:rPr>
              <w:t xml:space="preserve">prawnienia budowlane do kierowania robotami budowlanymi </w:t>
            </w:r>
            <w:r w:rsidR="007455FE" w:rsidRPr="008B394C">
              <w:rPr>
                <w:rFonts w:ascii="Calibri" w:hAnsi="Calibri" w:cs="Calibri"/>
                <w:sz w:val="20"/>
                <w:szCs w:val="20"/>
              </w:rPr>
              <w:t>w specjalności instalacyjnej w zakresie sieci, instalacji i urządzeń cieplnych, wentylacyjnych, gazowych, wodociągowych i kanalizacyjnych</w:t>
            </w:r>
            <w:r w:rsidR="007455F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F8291D3" w14:textId="77777777" w:rsidR="007455FE" w:rsidRPr="006E5DE4" w:rsidRDefault="007455FE" w:rsidP="007455FE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F213899" w14:textId="77777777" w:rsidR="007455FE" w:rsidRDefault="007455FE" w:rsidP="007455FE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2374BF0D" w14:textId="77777777" w:rsidR="007455FE" w:rsidRPr="00B06D98" w:rsidRDefault="007455FE" w:rsidP="007455F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0D2132A" w14:textId="4885239E" w:rsidR="007455FE" w:rsidRPr="00F94401" w:rsidRDefault="007455FE" w:rsidP="007455FE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A11D02" w:rsidRPr="00F94401" w14:paraId="33F75154" w14:textId="77777777" w:rsidTr="00A11D02">
        <w:trPr>
          <w:trHeight w:val="851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F1F6F22" w14:textId="35DA83AD" w:rsidR="00A11D02" w:rsidRPr="00F94401" w:rsidRDefault="00A11D02" w:rsidP="007455FE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nr 2</w:t>
            </w:r>
          </w:p>
        </w:tc>
      </w:tr>
      <w:tr w:rsidR="00B1315B" w:rsidRPr="00F94401" w14:paraId="3E5B87B8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3BEAE5" w14:textId="120CD15F" w:rsidR="00B1315B" w:rsidRPr="00F94401" w:rsidRDefault="00407A73" w:rsidP="00B1315B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AF4BC1" w14:textId="6296BB41" w:rsidR="00B1315B" w:rsidRPr="00F94401" w:rsidRDefault="00B1315B" w:rsidP="00B1315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9A8B66" w14:textId="77777777" w:rsidR="00B1315B" w:rsidRPr="00F94401" w:rsidRDefault="00B1315B" w:rsidP="00B1315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5F9E8A2" w14:textId="21C7A453" w:rsidR="00B1315B" w:rsidRPr="00F94401" w:rsidRDefault="00326E83" w:rsidP="00B1315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1F0EBC" w14:textId="009E8B80" w:rsidR="00B1315B" w:rsidRPr="006E5DE4" w:rsidRDefault="00326E83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="002467AB" w:rsidRPr="002467AB">
              <w:rPr>
                <w:rFonts w:ascii="Calibri" w:hAnsi="Calibri" w:cs="Calibri"/>
                <w:sz w:val="20"/>
                <w:szCs w:val="20"/>
              </w:rPr>
              <w:t>prawnienia budowlane do kierowania robotami budowlanymi w specjalności instalacyjnej w zakresie sieci, instalacji i urządzeń elektrycznych i elektroenergetycznych</w:t>
            </w:r>
            <w:r w:rsidR="008B394C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4852941" w14:textId="77777777" w:rsidR="00B1315B" w:rsidRPr="006E5DE4" w:rsidRDefault="00B1315B" w:rsidP="00B1315B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94C6E9E" w14:textId="77777777" w:rsidR="00B1315B" w:rsidRDefault="00B1315B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2F5E4733" w14:textId="238C5CC2" w:rsidR="00457A34" w:rsidRPr="006E5DE4" w:rsidRDefault="00457A34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DE39C8" w14:textId="5ACF5684" w:rsidR="00B1315B" w:rsidRPr="00F94401" w:rsidRDefault="00B1315B" w:rsidP="00B1315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A11D02" w:rsidRPr="00F94401" w14:paraId="1E9C06C9" w14:textId="77777777" w:rsidTr="00A11D02">
        <w:trPr>
          <w:trHeight w:val="851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B0E05C" w14:textId="54879B3B" w:rsidR="00A11D02" w:rsidRPr="00F94401" w:rsidRDefault="00A11D02" w:rsidP="00B1315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nr 3</w:t>
            </w:r>
          </w:p>
        </w:tc>
      </w:tr>
      <w:tr w:rsidR="00407A73" w:rsidRPr="00F94401" w14:paraId="0CC10CD4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CA8145" w14:textId="2B95E6E6" w:rsidR="00407A73" w:rsidRPr="00F94401" w:rsidRDefault="00442628" w:rsidP="00407A73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CE04EA" w14:textId="44367492" w:rsidR="00407A73" w:rsidRPr="00F94401" w:rsidRDefault="00407A73" w:rsidP="00407A73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22E3E5" w14:textId="77777777" w:rsidR="00407A73" w:rsidRPr="00F94401" w:rsidRDefault="00407A73" w:rsidP="00407A73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59F5E7A" w14:textId="5ED976AF" w:rsidR="00407A73" w:rsidRPr="00F94401" w:rsidRDefault="00326E83" w:rsidP="00407A73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30E5F48" w14:textId="57B12C4F" w:rsidR="00407A73" w:rsidRPr="006E5DE4" w:rsidRDefault="00326E83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lub architektonicznej</w:t>
            </w:r>
          </w:p>
          <w:p w14:paraId="096A3B87" w14:textId="77777777" w:rsidR="00407A73" w:rsidRPr="006E5DE4" w:rsidRDefault="00407A73" w:rsidP="00407A73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D345921" w14:textId="77777777" w:rsidR="00407A73" w:rsidRDefault="00407A73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0EC40F4E" w14:textId="0BCF89D6" w:rsidR="00864401" w:rsidRDefault="00864401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Specjalność: ……………………</w:t>
            </w:r>
          </w:p>
          <w:p w14:paraId="1DF81D27" w14:textId="4B7A72F3" w:rsidR="00457A34" w:rsidRPr="002467AB" w:rsidRDefault="00457A34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28328CC" w14:textId="3398A401" w:rsidR="00407A73" w:rsidRPr="00F94401" w:rsidRDefault="00407A73" w:rsidP="00407A73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1631" w14:textId="77777777" w:rsidR="00341AEE" w:rsidRDefault="00341AEE">
      <w:r>
        <w:separator/>
      </w:r>
    </w:p>
  </w:endnote>
  <w:endnote w:type="continuationSeparator" w:id="0">
    <w:p w14:paraId="558A4ACD" w14:textId="77777777" w:rsidR="00341AEE" w:rsidRDefault="0034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13A2E" w:rsidRDefault="00722E12" w:rsidP="00722E12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913A2E">
      <w:rPr>
        <w:rFonts w:ascii="Calibri" w:hAnsi="Calibri" w:cs="Calibri"/>
        <w:b/>
        <w:bCs/>
        <w:sz w:val="20"/>
        <w:szCs w:val="20"/>
      </w:rPr>
      <w:t>Dokument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musi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być podpisana kwalifikowanym podpisem elektronicznym lub podpisem zaufanym lub podpisem osobistym</w:t>
    </w:r>
    <w:r w:rsidRPr="00913A2E">
      <w:rPr>
        <w:rFonts w:ascii="Calibri" w:hAnsi="Calibri" w:cs="Calibri"/>
        <w:sz w:val="20"/>
        <w:szCs w:val="20"/>
      </w:rPr>
      <w:t>.</w:t>
    </w:r>
  </w:p>
  <w:bookmarkEnd w:id="0"/>
  <w:p w14:paraId="177E523B" w14:textId="77777777" w:rsidR="003F0785" w:rsidRPr="00913A2E" w:rsidRDefault="003F0785" w:rsidP="00722E12">
    <w:pPr>
      <w:pStyle w:val="Stopka"/>
      <w:rPr>
        <w:rFonts w:ascii="Calibri" w:hAnsi="Calibri" w:cs="Calibri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07C6" w14:textId="77777777" w:rsidR="00341AEE" w:rsidRDefault="00341AEE">
      <w:r>
        <w:separator/>
      </w:r>
    </w:p>
  </w:footnote>
  <w:footnote w:type="continuationSeparator" w:id="0">
    <w:p w14:paraId="4D33BC72" w14:textId="77777777" w:rsidR="00341AEE" w:rsidRDefault="00341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30FC" w14:textId="77777777" w:rsidR="008C47C4" w:rsidRDefault="008C47C4" w:rsidP="008C47C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12C6DE" wp14:editId="3B63EC58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44268432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CF43791" w14:textId="504C4BDF" w:rsidR="008C47C4" w:rsidRPr="00E74B40" w:rsidRDefault="008C47C4" w:rsidP="008C47C4">
    <w:pPr>
      <w:pStyle w:val="Nagwek"/>
      <w:rPr>
        <w:rFonts w:asciiTheme="minorHAnsi" w:hAnsiTheme="minorHAnsi" w:cstheme="minorHAnsi"/>
        <w:sz w:val="28"/>
        <w:szCs w:val="28"/>
      </w:rPr>
    </w:pPr>
    <w:r w:rsidRPr="00E74B40">
      <w:rPr>
        <w:rFonts w:asciiTheme="minorHAnsi" w:hAnsiTheme="minorHAnsi" w:cstheme="minorHAnsi"/>
        <w:sz w:val="20"/>
        <w:szCs w:val="20"/>
      </w:rPr>
      <w:t xml:space="preserve">Nr referencyjny: </w:t>
    </w:r>
    <w:r w:rsidR="00053B20">
      <w:rPr>
        <w:rFonts w:ascii="Calibri" w:hAnsi="Calibri" w:cs="Calibri"/>
        <w:sz w:val="20"/>
        <w:szCs w:val="20"/>
      </w:rPr>
      <w:t>OR.271.3.2026</w:t>
    </w:r>
  </w:p>
  <w:p w14:paraId="30C784E6" w14:textId="77777777" w:rsidR="003F0785" w:rsidRPr="008C47C4" w:rsidRDefault="003F0785" w:rsidP="008C47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3B20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6E83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1AEE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6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55FE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556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401"/>
    <w:rsid w:val="008674E4"/>
    <w:rsid w:val="00870445"/>
    <w:rsid w:val="00872C40"/>
    <w:rsid w:val="00872D84"/>
    <w:rsid w:val="0087454E"/>
    <w:rsid w:val="00876906"/>
    <w:rsid w:val="00877DED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3A2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1D02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5AD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086F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D01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1E6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52</cp:revision>
  <cp:lastPrinted>2020-12-21T07:11:00Z</cp:lastPrinted>
  <dcterms:created xsi:type="dcterms:W3CDTF">2022-03-21T09:55:00Z</dcterms:created>
  <dcterms:modified xsi:type="dcterms:W3CDTF">2026-07-09T13:36:00Z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